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82CC" w14:textId="59BDBB71" w:rsidR="0077238F" w:rsidRPr="006F3B4C" w:rsidRDefault="00BF73DE" w:rsidP="006F3B4C">
      <w:pPr>
        <w:spacing w:after="0" w:line="0" w:lineRule="atLeast"/>
        <w:rPr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別記第２号様式</w:t>
      </w:r>
      <w:r w:rsidR="00000000" w:rsidRPr="006F3B4C">
        <w:rPr>
          <w:bCs/>
          <w:sz w:val="24"/>
          <w:szCs w:val="24"/>
          <w:lang w:eastAsia="ja-JP"/>
        </w:rPr>
        <w:t>（</w:t>
      </w:r>
      <w:r w:rsidRPr="006F3B4C">
        <w:rPr>
          <w:rFonts w:hint="eastAsia"/>
          <w:bCs/>
          <w:sz w:val="24"/>
          <w:szCs w:val="24"/>
          <w:lang w:eastAsia="ja-JP"/>
        </w:rPr>
        <w:t>各事業共通）</w:t>
      </w:r>
      <w:r w:rsidR="00000000" w:rsidRPr="006F3B4C">
        <w:rPr>
          <w:bCs/>
          <w:sz w:val="24"/>
          <w:szCs w:val="24"/>
          <w:lang w:eastAsia="ja-JP"/>
        </w:rPr>
        <w:t>「第５条関係」</w:t>
      </w:r>
    </w:p>
    <w:p w14:paraId="277E772A" w14:textId="77777777" w:rsidR="006F3B4C" w:rsidRPr="006F3B4C" w:rsidRDefault="006F3B4C" w:rsidP="006F3B4C">
      <w:pPr>
        <w:spacing w:after="0" w:line="0" w:lineRule="atLeast"/>
        <w:rPr>
          <w:rFonts w:hint="eastAsia"/>
          <w:bCs/>
          <w:sz w:val="24"/>
          <w:szCs w:val="24"/>
          <w:lang w:eastAsia="ja-JP"/>
        </w:rPr>
      </w:pPr>
    </w:p>
    <w:p w14:paraId="76FAA5B8" w14:textId="20530E13" w:rsidR="0077238F" w:rsidRPr="006F3B4C" w:rsidRDefault="00000000" w:rsidP="006F3B4C">
      <w:pPr>
        <w:spacing w:after="0" w:line="0" w:lineRule="atLeast"/>
        <w:ind w:firstLineChars="200" w:firstLine="480"/>
        <w:jc w:val="center"/>
        <w:rPr>
          <w:bCs/>
          <w:sz w:val="24"/>
          <w:szCs w:val="24"/>
          <w:lang w:eastAsia="ja-JP"/>
        </w:rPr>
      </w:pPr>
      <w:r w:rsidRPr="006F3B4C">
        <w:rPr>
          <w:bCs/>
          <w:sz w:val="24"/>
          <w:szCs w:val="24"/>
          <w:lang w:eastAsia="ja-JP"/>
        </w:rPr>
        <w:t>年度</w:t>
      </w:r>
      <w:r w:rsidR="006F3B4C" w:rsidRPr="006F3B4C">
        <w:rPr>
          <w:rFonts w:hint="eastAsia"/>
          <w:bCs/>
          <w:sz w:val="24"/>
          <w:szCs w:val="24"/>
          <w:lang w:eastAsia="ja-JP"/>
        </w:rPr>
        <w:t>新潟県保健体育費補助金</w:t>
      </w:r>
      <w:r w:rsidRPr="006F3B4C">
        <w:rPr>
          <w:bCs/>
          <w:sz w:val="24"/>
          <w:szCs w:val="24"/>
          <w:lang w:eastAsia="ja-JP"/>
        </w:rPr>
        <w:t>交付決定通知書</w:t>
      </w:r>
    </w:p>
    <w:p w14:paraId="659DD74A" w14:textId="77777777" w:rsidR="006F3B4C" w:rsidRPr="006F3B4C" w:rsidRDefault="006F3B4C" w:rsidP="006F3B4C">
      <w:pPr>
        <w:spacing w:after="0" w:line="0" w:lineRule="atLeast"/>
        <w:ind w:firstLineChars="200" w:firstLine="480"/>
        <w:jc w:val="center"/>
        <w:rPr>
          <w:bCs/>
          <w:sz w:val="24"/>
          <w:szCs w:val="24"/>
          <w:lang w:eastAsia="ja-JP"/>
        </w:rPr>
      </w:pPr>
    </w:p>
    <w:p w14:paraId="3F39AF4B" w14:textId="7E20E2E2" w:rsidR="006F3B4C" w:rsidRPr="006F3B4C" w:rsidRDefault="006F3B4C" w:rsidP="006F3B4C">
      <w:pPr>
        <w:spacing w:after="0" w:line="0" w:lineRule="atLeast"/>
        <w:ind w:firstLineChars="200" w:firstLine="480"/>
        <w:jc w:val="right"/>
        <w:rPr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番　　　号</w:t>
      </w:r>
    </w:p>
    <w:p w14:paraId="5164C67D" w14:textId="77ACA420" w:rsidR="006F3B4C" w:rsidRPr="006F3B4C" w:rsidRDefault="006F3B4C" w:rsidP="006F3B4C">
      <w:pPr>
        <w:spacing w:after="0" w:line="0" w:lineRule="atLeast"/>
        <w:ind w:firstLineChars="200" w:firstLine="480"/>
        <w:jc w:val="right"/>
        <w:rPr>
          <w:rFonts w:hint="eastAsia"/>
          <w:bCs/>
          <w:sz w:val="24"/>
          <w:szCs w:val="24"/>
          <w:lang w:eastAsia="ja-JP"/>
        </w:rPr>
      </w:pPr>
      <w:r w:rsidRPr="006F3B4C">
        <w:rPr>
          <w:rFonts w:hint="eastAsia"/>
          <w:bCs/>
          <w:sz w:val="24"/>
          <w:szCs w:val="24"/>
          <w:lang w:eastAsia="ja-JP"/>
        </w:rPr>
        <w:t>年　月　日</w:t>
      </w:r>
    </w:p>
    <w:p w14:paraId="08B48D57" w14:textId="4D9169DD" w:rsidR="0077238F" w:rsidRDefault="00000000" w:rsidP="006F3B4C">
      <w:pPr>
        <w:spacing w:after="0"/>
        <w:rPr>
          <w:sz w:val="24"/>
          <w:szCs w:val="24"/>
          <w:lang w:eastAsia="ja-JP"/>
        </w:rPr>
      </w:pPr>
      <w:r w:rsidRPr="006F3B4C">
        <w:rPr>
          <w:sz w:val="24"/>
          <w:szCs w:val="24"/>
        </w:rPr>
        <w:t>補助事業者</w:t>
      </w:r>
      <w:r w:rsidR="006F3B4C">
        <w:rPr>
          <w:rFonts w:hint="eastAsia"/>
          <w:sz w:val="24"/>
          <w:szCs w:val="24"/>
          <w:lang w:eastAsia="ja-JP"/>
        </w:rPr>
        <w:t>等名</w:t>
      </w:r>
    </w:p>
    <w:p w14:paraId="64345518" w14:textId="11F04B6F" w:rsidR="006F3B4C" w:rsidRDefault="006F3B4C" w:rsidP="006F3B4C">
      <w:pPr>
        <w:spacing w:after="0"/>
        <w:rPr>
          <w:sz w:val="24"/>
          <w:szCs w:val="24"/>
          <w:lang w:eastAsia="ja-JP"/>
        </w:rPr>
      </w:pPr>
      <w:r w:rsidRPr="006F3B4C">
        <w:rPr>
          <w:rFonts w:hint="eastAsia"/>
          <w:spacing w:val="47"/>
          <w:sz w:val="24"/>
          <w:szCs w:val="24"/>
          <w:fitText w:val="1680" w:id="-493107712"/>
          <w:lang w:eastAsia="ja-JP"/>
        </w:rPr>
        <w:t>代表者職氏</w:t>
      </w:r>
      <w:r w:rsidRPr="006F3B4C">
        <w:rPr>
          <w:rFonts w:hint="eastAsia"/>
          <w:spacing w:val="5"/>
          <w:sz w:val="24"/>
          <w:szCs w:val="24"/>
          <w:fitText w:val="1680" w:id="-493107712"/>
          <w:lang w:eastAsia="ja-JP"/>
        </w:rPr>
        <w:t>名</w:t>
      </w:r>
    </w:p>
    <w:p w14:paraId="43D9D2DB" w14:textId="77777777" w:rsidR="006F3B4C" w:rsidRDefault="006F3B4C" w:rsidP="006F3B4C">
      <w:pPr>
        <w:spacing w:after="0"/>
        <w:rPr>
          <w:sz w:val="24"/>
          <w:szCs w:val="24"/>
          <w:lang w:eastAsia="ja-JP"/>
        </w:rPr>
      </w:pPr>
    </w:p>
    <w:p w14:paraId="07FF6664" w14:textId="2BF18CCE" w:rsidR="006F3B4C" w:rsidRDefault="00171252" w:rsidP="00171252">
      <w:pPr>
        <w:wordWrap w:val="0"/>
        <w:spacing w:after="0"/>
        <w:jc w:val="righ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新潟県知事　　　　　　　　　</w:t>
      </w:r>
    </w:p>
    <w:p w14:paraId="3DAF614D" w14:textId="77777777" w:rsidR="00171252" w:rsidRPr="006F3B4C" w:rsidRDefault="00171252" w:rsidP="00171252">
      <w:pPr>
        <w:spacing w:after="0"/>
        <w:jc w:val="right"/>
        <w:rPr>
          <w:rFonts w:hint="eastAsia"/>
          <w:sz w:val="24"/>
          <w:szCs w:val="24"/>
          <w:lang w:eastAsia="ja-JP"/>
        </w:rPr>
      </w:pPr>
    </w:p>
    <w:p w14:paraId="119F0213" w14:textId="6A6B3D27" w:rsidR="0077238F" w:rsidRDefault="00000000" w:rsidP="006F3B4C">
      <w:pPr>
        <w:spacing w:after="0"/>
        <w:ind w:firstLineChars="200" w:firstLine="480"/>
        <w:rPr>
          <w:sz w:val="24"/>
          <w:szCs w:val="24"/>
          <w:lang w:eastAsia="ja-JP"/>
        </w:rPr>
      </w:pPr>
      <w:r w:rsidRPr="006F3B4C">
        <w:rPr>
          <w:sz w:val="24"/>
          <w:szCs w:val="24"/>
          <w:lang w:eastAsia="ja-JP"/>
        </w:rPr>
        <w:t>年　月　日付けで申請のあった、</w:t>
      </w:r>
      <w:r w:rsidR="00171252">
        <w:rPr>
          <w:rFonts w:hint="eastAsia"/>
          <w:sz w:val="24"/>
          <w:szCs w:val="24"/>
          <w:lang w:eastAsia="ja-JP"/>
        </w:rPr>
        <w:t xml:space="preserve">　　</w:t>
      </w:r>
      <w:r w:rsidRPr="006F3B4C">
        <w:rPr>
          <w:sz w:val="24"/>
          <w:szCs w:val="24"/>
          <w:lang w:eastAsia="ja-JP"/>
        </w:rPr>
        <w:t>年度</w:t>
      </w:r>
      <w:r w:rsidR="00D9393E" w:rsidRPr="006F3B4C">
        <w:rPr>
          <w:rFonts w:hint="eastAsia"/>
          <w:bCs/>
          <w:sz w:val="24"/>
          <w:szCs w:val="24"/>
          <w:lang w:eastAsia="ja-JP"/>
        </w:rPr>
        <w:t>新潟県保健体育費補助金</w:t>
      </w:r>
      <w:r w:rsidR="00D9393E">
        <w:rPr>
          <w:rFonts w:hint="eastAsia"/>
          <w:bCs/>
          <w:sz w:val="24"/>
          <w:szCs w:val="24"/>
          <w:lang w:eastAsia="ja-JP"/>
        </w:rPr>
        <w:t>（補助事業名）</w:t>
      </w:r>
      <w:r w:rsidRPr="006F3B4C">
        <w:rPr>
          <w:sz w:val="24"/>
          <w:szCs w:val="24"/>
          <w:lang w:eastAsia="ja-JP"/>
        </w:rPr>
        <w:t>については、</w:t>
      </w:r>
      <w:r w:rsidR="00D9393E">
        <w:rPr>
          <w:rFonts w:hint="eastAsia"/>
          <w:sz w:val="24"/>
          <w:szCs w:val="24"/>
          <w:lang w:eastAsia="ja-JP"/>
        </w:rPr>
        <w:t>下記</w:t>
      </w:r>
      <w:r w:rsidRPr="006F3B4C">
        <w:rPr>
          <w:sz w:val="24"/>
          <w:szCs w:val="24"/>
          <w:lang w:eastAsia="ja-JP"/>
        </w:rPr>
        <w:t>のとおり交付することを決定したので通知</w:t>
      </w:r>
      <w:r w:rsidR="00D9393E">
        <w:rPr>
          <w:rFonts w:hint="eastAsia"/>
          <w:sz w:val="24"/>
          <w:szCs w:val="24"/>
          <w:lang w:eastAsia="ja-JP"/>
        </w:rPr>
        <w:t>します</w:t>
      </w:r>
      <w:r w:rsidRPr="006F3B4C">
        <w:rPr>
          <w:sz w:val="24"/>
          <w:szCs w:val="24"/>
          <w:lang w:eastAsia="ja-JP"/>
        </w:rPr>
        <w:t>。</w:t>
      </w:r>
    </w:p>
    <w:p w14:paraId="5CF6F309" w14:textId="77777777" w:rsidR="00D9393E" w:rsidRDefault="00D9393E" w:rsidP="006F3B4C">
      <w:pPr>
        <w:spacing w:after="0"/>
        <w:rPr>
          <w:sz w:val="24"/>
          <w:szCs w:val="24"/>
          <w:lang w:eastAsia="ja-JP"/>
        </w:rPr>
      </w:pPr>
    </w:p>
    <w:p w14:paraId="7A22AC79" w14:textId="1310F1E8" w:rsidR="00D9393E" w:rsidRDefault="00D9393E" w:rsidP="00D9393E">
      <w:pPr>
        <w:spacing w:after="0"/>
        <w:jc w:val="center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記</w:t>
      </w:r>
    </w:p>
    <w:p w14:paraId="66FF5880" w14:textId="77777777" w:rsidR="00D9393E" w:rsidRPr="00D9393E" w:rsidRDefault="00D9393E" w:rsidP="006F3B4C">
      <w:pPr>
        <w:spacing w:after="0"/>
        <w:rPr>
          <w:rFonts w:hint="eastAsia"/>
          <w:sz w:val="24"/>
          <w:szCs w:val="24"/>
          <w:lang w:eastAsia="ja-JP"/>
        </w:rPr>
      </w:pPr>
    </w:p>
    <w:p w14:paraId="3D899274" w14:textId="6FDC22A9" w:rsidR="0077238F" w:rsidRDefault="00000000" w:rsidP="006F3B4C">
      <w:pPr>
        <w:spacing w:after="0"/>
        <w:rPr>
          <w:rFonts w:hint="eastAsia"/>
          <w:sz w:val="24"/>
          <w:szCs w:val="24"/>
          <w:lang w:eastAsia="ja-JP"/>
        </w:rPr>
      </w:pPr>
      <w:r w:rsidRPr="006F3B4C">
        <w:rPr>
          <w:sz w:val="24"/>
          <w:szCs w:val="24"/>
          <w:lang w:eastAsia="ja-JP"/>
        </w:rPr>
        <w:t>１．</w:t>
      </w:r>
      <w:r w:rsidR="000F4E1A">
        <w:rPr>
          <w:rFonts w:hint="eastAsia"/>
          <w:sz w:val="24"/>
          <w:szCs w:val="24"/>
          <w:lang w:eastAsia="ja-JP"/>
        </w:rPr>
        <w:t>事業の内容</w:t>
      </w:r>
    </w:p>
    <w:p w14:paraId="74D213FF" w14:textId="57E8FD02" w:rsidR="00032E09" w:rsidRDefault="000F4E1A" w:rsidP="006F3B4C">
      <w:pPr>
        <w:spacing w:after="0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　</w:t>
      </w:r>
      <w:r w:rsidRPr="006F3B4C">
        <w:rPr>
          <w:sz w:val="24"/>
          <w:szCs w:val="24"/>
          <w:lang w:eastAsia="ja-JP"/>
        </w:rPr>
        <w:t>年　月　日付けで申請のあった</w:t>
      </w:r>
      <w:r>
        <w:rPr>
          <w:rFonts w:hint="eastAsia"/>
          <w:sz w:val="24"/>
          <w:szCs w:val="24"/>
          <w:lang w:eastAsia="ja-JP"/>
        </w:rPr>
        <w:t>事業計画書のとおり</w:t>
      </w:r>
    </w:p>
    <w:p w14:paraId="6290ECD3" w14:textId="77777777" w:rsidR="000F4E1A" w:rsidRPr="00032E09" w:rsidRDefault="000F4E1A" w:rsidP="006F3B4C">
      <w:pPr>
        <w:spacing w:after="0"/>
        <w:rPr>
          <w:rFonts w:hint="eastAsia"/>
          <w:sz w:val="24"/>
          <w:szCs w:val="24"/>
          <w:lang w:eastAsia="ja-JP"/>
        </w:rPr>
      </w:pPr>
    </w:p>
    <w:p w14:paraId="61C443E1" w14:textId="6B2A9192" w:rsidR="0077238F" w:rsidRDefault="00000000" w:rsidP="006F3B4C">
      <w:pPr>
        <w:spacing w:after="0"/>
        <w:rPr>
          <w:sz w:val="24"/>
          <w:szCs w:val="24"/>
          <w:lang w:eastAsia="ja-JP"/>
        </w:rPr>
      </w:pPr>
      <w:r w:rsidRPr="006F3B4C">
        <w:rPr>
          <w:sz w:val="24"/>
          <w:szCs w:val="24"/>
          <w:lang w:eastAsia="ja-JP"/>
        </w:rPr>
        <w:t>２．補助対象経費及び補助金の額</w:t>
      </w:r>
    </w:p>
    <w:tbl>
      <w:tblPr>
        <w:tblStyle w:val="afe"/>
        <w:tblpPr w:leftFromText="142" w:rightFromText="142" w:vertAnchor="text" w:horzAnchor="margin" w:tblpX="250" w:tblpY="43"/>
        <w:tblW w:w="0" w:type="auto"/>
        <w:tblLook w:val="04A0" w:firstRow="1" w:lastRow="0" w:firstColumn="1" w:lastColumn="0" w:noHBand="0" w:noVBand="1"/>
      </w:tblPr>
      <w:tblGrid>
        <w:gridCol w:w="2802"/>
        <w:gridCol w:w="2976"/>
        <w:gridCol w:w="2694"/>
      </w:tblGrid>
      <w:tr w:rsidR="00032E09" w:rsidRPr="006F3B4C" w14:paraId="0B8A5B93" w14:textId="77777777" w:rsidTr="00032E09">
        <w:tc>
          <w:tcPr>
            <w:tcW w:w="2802" w:type="dxa"/>
          </w:tcPr>
          <w:p w14:paraId="6A9E1756" w14:textId="77777777" w:rsidR="00032E09" w:rsidRPr="006F3B4C" w:rsidRDefault="00032E09" w:rsidP="00032E09">
            <w:pPr>
              <w:jc w:val="center"/>
              <w:rPr>
                <w:sz w:val="24"/>
                <w:szCs w:val="24"/>
              </w:rPr>
            </w:pPr>
            <w:r w:rsidRPr="006F3B4C">
              <w:rPr>
                <w:sz w:val="24"/>
                <w:szCs w:val="24"/>
              </w:rPr>
              <w:t>事業名</w:t>
            </w:r>
          </w:p>
        </w:tc>
        <w:tc>
          <w:tcPr>
            <w:tcW w:w="2976" w:type="dxa"/>
          </w:tcPr>
          <w:p w14:paraId="4DF220D9" w14:textId="3897F705" w:rsidR="00032E09" w:rsidRPr="006F3B4C" w:rsidRDefault="00032E09" w:rsidP="00032E09">
            <w:pPr>
              <w:jc w:val="center"/>
              <w:rPr>
                <w:rFonts w:hint="eastAsia"/>
                <w:sz w:val="24"/>
                <w:szCs w:val="24"/>
                <w:lang w:eastAsia="ja-JP"/>
              </w:rPr>
            </w:pPr>
            <w:r w:rsidRPr="006F3B4C">
              <w:rPr>
                <w:sz w:val="24"/>
                <w:szCs w:val="24"/>
              </w:rPr>
              <w:t>補助対象経費</w:t>
            </w:r>
            <w:r>
              <w:rPr>
                <w:rFonts w:hint="eastAsia"/>
                <w:sz w:val="24"/>
                <w:szCs w:val="24"/>
                <w:lang w:eastAsia="ja-JP"/>
              </w:rPr>
              <w:t>（円）</w:t>
            </w:r>
          </w:p>
        </w:tc>
        <w:tc>
          <w:tcPr>
            <w:tcW w:w="2694" w:type="dxa"/>
          </w:tcPr>
          <w:p w14:paraId="5CE3002B" w14:textId="22398B72" w:rsidR="00032E09" w:rsidRPr="006F3B4C" w:rsidRDefault="00032E09" w:rsidP="00032E09">
            <w:pPr>
              <w:jc w:val="center"/>
              <w:rPr>
                <w:sz w:val="24"/>
                <w:szCs w:val="24"/>
              </w:rPr>
            </w:pPr>
            <w:r w:rsidRPr="006F3B4C">
              <w:rPr>
                <w:sz w:val="24"/>
                <w:szCs w:val="24"/>
              </w:rPr>
              <w:t>補助金の額</w:t>
            </w:r>
            <w:r>
              <w:rPr>
                <w:rFonts w:hint="eastAsia"/>
                <w:sz w:val="24"/>
                <w:szCs w:val="24"/>
                <w:lang w:eastAsia="ja-JP"/>
              </w:rPr>
              <w:t>（円）</w:t>
            </w:r>
          </w:p>
        </w:tc>
      </w:tr>
      <w:tr w:rsidR="00032E09" w:rsidRPr="006F3B4C" w14:paraId="7B6D445D" w14:textId="77777777" w:rsidTr="00032E09">
        <w:trPr>
          <w:trHeight w:val="515"/>
        </w:trPr>
        <w:tc>
          <w:tcPr>
            <w:tcW w:w="2802" w:type="dxa"/>
          </w:tcPr>
          <w:p w14:paraId="55E7C3BC" w14:textId="24B83E84" w:rsidR="00032E09" w:rsidRPr="006F3B4C" w:rsidRDefault="00032E09" w:rsidP="00032E09">
            <w:pPr>
              <w:rPr>
                <w:rFonts w:hint="eastAsia"/>
                <w:sz w:val="24"/>
                <w:szCs w:val="24"/>
                <w:lang w:eastAsia="ja-JP"/>
              </w:rPr>
            </w:pPr>
          </w:p>
        </w:tc>
        <w:tc>
          <w:tcPr>
            <w:tcW w:w="2976" w:type="dxa"/>
          </w:tcPr>
          <w:p w14:paraId="374CD904" w14:textId="77777777" w:rsidR="00032E09" w:rsidRPr="006F3B4C" w:rsidRDefault="00032E09" w:rsidP="00032E09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2694" w:type="dxa"/>
          </w:tcPr>
          <w:p w14:paraId="1A2E4081" w14:textId="77777777" w:rsidR="00032E09" w:rsidRPr="006F3B4C" w:rsidRDefault="00032E09" w:rsidP="00032E09">
            <w:pPr>
              <w:rPr>
                <w:sz w:val="24"/>
                <w:szCs w:val="24"/>
                <w:lang w:eastAsia="ja-JP"/>
              </w:rPr>
            </w:pPr>
          </w:p>
        </w:tc>
      </w:tr>
    </w:tbl>
    <w:p w14:paraId="27F30CD1" w14:textId="77777777" w:rsidR="00032E09" w:rsidRDefault="00032E09" w:rsidP="006F3B4C">
      <w:pPr>
        <w:spacing w:after="0"/>
        <w:rPr>
          <w:sz w:val="24"/>
          <w:szCs w:val="24"/>
          <w:lang w:eastAsia="ja-JP"/>
        </w:rPr>
      </w:pPr>
    </w:p>
    <w:p w14:paraId="0E7DA503" w14:textId="77777777" w:rsidR="000F4E1A" w:rsidRPr="006F3B4C" w:rsidRDefault="000F4E1A" w:rsidP="006F3B4C">
      <w:pPr>
        <w:spacing w:after="0"/>
        <w:rPr>
          <w:rFonts w:hint="eastAsia"/>
          <w:sz w:val="24"/>
          <w:szCs w:val="24"/>
          <w:lang w:eastAsia="ja-JP"/>
        </w:rPr>
      </w:pPr>
    </w:p>
    <w:p w14:paraId="416D037A" w14:textId="5E88C43E" w:rsidR="0077238F" w:rsidRPr="006F3B4C" w:rsidRDefault="00000000" w:rsidP="006F3B4C">
      <w:pPr>
        <w:spacing w:after="0"/>
        <w:rPr>
          <w:sz w:val="24"/>
          <w:szCs w:val="24"/>
          <w:lang w:eastAsia="ja-JP"/>
        </w:rPr>
      </w:pPr>
      <w:r w:rsidRPr="006F3B4C">
        <w:rPr>
          <w:sz w:val="24"/>
          <w:szCs w:val="24"/>
          <w:lang w:eastAsia="ja-JP"/>
        </w:rPr>
        <w:t>３．</w:t>
      </w:r>
      <w:r w:rsidR="000F4E1A">
        <w:rPr>
          <w:rFonts w:hint="eastAsia"/>
          <w:sz w:val="24"/>
          <w:szCs w:val="24"/>
          <w:lang w:eastAsia="ja-JP"/>
        </w:rPr>
        <w:t>交付条件</w:t>
      </w:r>
    </w:p>
    <w:p w14:paraId="2B0F2863" w14:textId="6CCC1E00" w:rsidR="000F4E1A" w:rsidRDefault="00F659D1" w:rsidP="000F4E1A">
      <w:pPr>
        <w:spacing w:after="0"/>
        <w:rPr>
          <w:rFonts w:hint="eastAsia"/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　新潟県補助金</w:t>
      </w:r>
      <w:r w:rsidR="000817E0">
        <w:rPr>
          <w:rFonts w:hint="eastAsia"/>
          <w:sz w:val="24"/>
          <w:szCs w:val="24"/>
          <w:lang w:eastAsia="ja-JP"/>
        </w:rPr>
        <w:t>等</w:t>
      </w:r>
      <w:r>
        <w:rPr>
          <w:rFonts w:hint="eastAsia"/>
          <w:sz w:val="24"/>
          <w:szCs w:val="24"/>
          <w:lang w:eastAsia="ja-JP"/>
        </w:rPr>
        <w:t>交付規則及び新潟県保健体育費補助金交付要綱に従うこと</w:t>
      </w:r>
    </w:p>
    <w:p w14:paraId="6688F82E" w14:textId="77777777" w:rsidR="000F4E1A" w:rsidRDefault="000F4E1A" w:rsidP="000F4E1A">
      <w:pPr>
        <w:spacing w:after="0"/>
        <w:rPr>
          <w:sz w:val="24"/>
          <w:szCs w:val="24"/>
          <w:lang w:eastAsia="ja-JP"/>
        </w:rPr>
      </w:pPr>
    </w:p>
    <w:p w14:paraId="0B1B8EC2" w14:textId="77777777" w:rsidR="000F4E1A" w:rsidRDefault="000F4E1A" w:rsidP="000F4E1A">
      <w:pPr>
        <w:spacing w:after="0"/>
        <w:rPr>
          <w:sz w:val="24"/>
          <w:szCs w:val="24"/>
          <w:lang w:eastAsia="ja-JP"/>
        </w:rPr>
      </w:pPr>
    </w:p>
    <w:p w14:paraId="2CF249E3" w14:textId="77777777" w:rsidR="000F4E1A" w:rsidRDefault="000F4E1A" w:rsidP="000F4E1A">
      <w:pPr>
        <w:spacing w:after="0"/>
        <w:rPr>
          <w:sz w:val="24"/>
          <w:szCs w:val="24"/>
          <w:lang w:eastAsia="ja-JP"/>
        </w:rPr>
      </w:pPr>
    </w:p>
    <w:p w14:paraId="0DBE20D8" w14:textId="77777777" w:rsidR="000F4E1A" w:rsidRDefault="000F4E1A" w:rsidP="000F4E1A">
      <w:pPr>
        <w:spacing w:after="0"/>
        <w:rPr>
          <w:sz w:val="24"/>
          <w:szCs w:val="24"/>
          <w:lang w:eastAsia="ja-JP"/>
        </w:rPr>
      </w:pPr>
    </w:p>
    <w:p w14:paraId="336A9DAC" w14:textId="77777777" w:rsidR="000F4E1A" w:rsidRDefault="000F4E1A" w:rsidP="000F4E1A">
      <w:pPr>
        <w:spacing w:after="0"/>
        <w:rPr>
          <w:sz w:val="24"/>
          <w:szCs w:val="24"/>
          <w:lang w:eastAsia="ja-JP"/>
        </w:rPr>
      </w:pPr>
    </w:p>
    <w:p w14:paraId="6187826D" w14:textId="3D1B8692" w:rsidR="0077238F" w:rsidRPr="006F3B4C" w:rsidRDefault="0077238F" w:rsidP="000F4E1A">
      <w:pPr>
        <w:spacing w:after="0"/>
        <w:rPr>
          <w:sz w:val="24"/>
          <w:szCs w:val="24"/>
          <w:lang w:eastAsia="ja-JP"/>
        </w:rPr>
      </w:pPr>
    </w:p>
    <w:sectPr w:rsidR="0077238F" w:rsidRPr="006F3B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65F0" w14:textId="77777777" w:rsidR="00B6745F" w:rsidRDefault="00B6745F" w:rsidP="00BF73DE">
      <w:pPr>
        <w:spacing w:after="0" w:line="240" w:lineRule="auto"/>
      </w:pPr>
      <w:r>
        <w:separator/>
      </w:r>
    </w:p>
  </w:endnote>
  <w:endnote w:type="continuationSeparator" w:id="0">
    <w:p w14:paraId="74D180EF" w14:textId="77777777" w:rsidR="00B6745F" w:rsidRDefault="00B6745F" w:rsidP="00BF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69D0F" w14:textId="77777777" w:rsidR="00B6745F" w:rsidRDefault="00B6745F" w:rsidP="00BF73DE">
      <w:pPr>
        <w:spacing w:after="0" w:line="240" w:lineRule="auto"/>
      </w:pPr>
      <w:r>
        <w:separator/>
      </w:r>
    </w:p>
  </w:footnote>
  <w:footnote w:type="continuationSeparator" w:id="0">
    <w:p w14:paraId="1416764A" w14:textId="77777777" w:rsidR="00B6745F" w:rsidRDefault="00B6745F" w:rsidP="00BF7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3911191">
    <w:abstractNumId w:val="8"/>
  </w:num>
  <w:num w:numId="2" w16cid:durableId="1320383535">
    <w:abstractNumId w:val="6"/>
  </w:num>
  <w:num w:numId="3" w16cid:durableId="1576671237">
    <w:abstractNumId w:val="5"/>
  </w:num>
  <w:num w:numId="4" w16cid:durableId="924921104">
    <w:abstractNumId w:val="4"/>
  </w:num>
  <w:num w:numId="5" w16cid:durableId="2040274195">
    <w:abstractNumId w:val="7"/>
  </w:num>
  <w:num w:numId="6" w16cid:durableId="473641007">
    <w:abstractNumId w:val="3"/>
  </w:num>
  <w:num w:numId="7" w16cid:durableId="75565971">
    <w:abstractNumId w:val="2"/>
  </w:num>
  <w:num w:numId="8" w16cid:durableId="1551725579">
    <w:abstractNumId w:val="1"/>
  </w:num>
  <w:num w:numId="9" w16cid:durableId="173804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2E09"/>
    <w:rsid w:val="00034616"/>
    <w:rsid w:val="0006063C"/>
    <w:rsid w:val="000817E0"/>
    <w:rsid w:val="000F4E1A"/>
    <w:rsid w:val="0015074B"/>
    <w:rsid w:val="00171252"/>
    <w:rsid w:val="0029639D"/>
    <w:rsid w:val="00326F90"/>
    <w:rsid w:val="003F229C"/>
    <w:rsid w:val="006A63E3"/>
    <w:rsid w:val="006F3B4C"/>
    <w:rsid w:val="0077238F"/>
    <w:rsid w:val="0078789B"/>
    <w:rsid w:val="0085598D"/>
    <w:rsid w:val="00AA1D8D"/>
    <w:rsid w:val="00B47730"/>
    <w:rsid w:val="00B6745F"/>
    <w:rsid w:val="00BF73DE"/>
    <w:rsid w:val="00CB0664"/>
    <w:rsid w:val="00D9393E"/>
    <w:rsid w:val="00F659D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46706F"/>
  <w14:defaultImageDpi w14:val="300"/>
  <w15:docId w15:val="{5E5CC984-EBA1-4564-BB8E-ECEF79F2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ＭＳ 明朝" w:eastAsia="ＭＳ 明朝" w:hAnsi="ＭＳ 明朝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145</Words>
  <Characters>147</Characters>
  <Application>Microsoft Office Word</Application>
  <DocSecurity>0</DocSecurity>
  <Lines>6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新潟県</cp:lastModifiedBy>
  <cp:revision>10</cp:revision>
  <dcterms:created xsi:type="dcterms:W3CDTF">2013-12-23T23:15:00Z</dcterms:created>
  <dcterms:modified xsi:type="dcterms:W3CDTF">2026-02-19T07:50:00Z</dcterms:modified>
  <cp:category/>
</cp:coreProperties>
</file>