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FA263" w14:textId="2ED67376" w:rsidR="005411AD" w:rsidRDefault="00375220">
      <w:pPr>
        <w:rPr>
          <w:rFonts w:hint="eastAsia"/>
          <w:lang w:eastAsia="ja-JP"/>
        </w:rPr>
      </w:pPr>
      <w:r>
        <w:rPr>
          <w:rFonts w:hint="eastAsia"/>
          <w:lang w:eastAsia="ja-JP"/>
        </w:rPr>
        <w:t>別記第５号様式</w:t>
      </w:r>
    </w:p>
    <w:p w14:paraId="101660BC" w14:textId="0B0BB360" w:rsidR="00341100" w:rsidRDefault="00341100" w:rsidP="00341100">
      <w:pPr>
        <w:spacing w:after="0" w:line="0" w:lineRule="atLeast"/>
        <w:jc w:val="right"/>
        <w:rPr>
          <w:lang w:eastAsia="ja-JP"/>
        </w:rPr>
      </w:pPr>
      <w:r>
        <w:rPr>
          <w:rFonts w:hint="eastAsia"/>
          <w:lang w:eastAsia="ja-JP"/>
        </w:rPr>
        <w:t>号</w:t>
      </w:r>
    </w:p>
    <w:p w14:paraId="474DB6E5" w14:textId="57AC827A" w:rsidR="00341100" w:rsidRDefault="00000000" w:rsidP="00341100">
      <w:pPr>
        <w:spacing w:after="0" w:line="0" w:lineRule="atLeast"/>
        <w:jc w:val="right"/>
        <w:rPr>
          <w:lang w:eastAsia="ja-JP"/>
        </w:rPr>
      </w:pPr>
      <w:r>
        <w:t>年</w:t>
      </w:r>
      <w:r>
        <w:t xml:space="preserve"> </w:t>
      </w:r>
      <w:r w:rsidR="00341100">
        <w:rPr>
          <w:rFonts w:hint="eastAsia"/>
          <w:lang w:eastAsia="ja-JP"/>
        </w:rPr>
        <w:t xml:space="preserve">　</w:t>
      </w:r>
      <w:r>
        <w:t>月</w:t>
      </w:r>
      <w:r w:rsidR="00341100">
        <w:rPr>
          <w:rFonts w:hint="eastAsia"/>
          <w:lang w:eastAsia="ja-JP"/>
        </w:rPr>
        <w:t xml:space="preserve">　</w:t>
      </w:r>
      <w:r>
        <w:t xml:space="preserve"> </w:t>
      </w:r>
      <w:r>
        <w:t>日</w:t>
      </w:r>
    </w:p>
    <w:p w14:paraId="376CF320" w14:textId="77777777" w:rsidR="00341100" w:rsidRDefault="00341100">
      <w:pPr>
        <w:rPr>
          <w:lang w:eastAsia="ja-JP"/>
        </w:rPr>
      </w:pPr>
    </w:p>
    <w:p w14:paraId="63F5EAF1" w14:textId="37182A3A" w:rsidR="005411AD" w:rsidRDefault="00000000">
      <w:r>
        <w:t>新潟県知事</w:t>
      </w:r>
      <w:r>
        <w:t xml:space="preserve"> </w:t>
      </w:r>
      <w:r w:rsidR="00341100">
        <w:rPr>
          <w:rFonts w:hint="eastAsia"/>
          <w:lang w:eastAsia="ja-JP"/>
        </w:rPr>
        <w:t xml:space="preserve">　</w:t>
      </w:r>
      <w:r>
        <w:t>様</w:t>
      </w:r>
    </w:p>
    <w:p w14:paraId="6C43047A" w14:textId="72335334" w:rsidR="005411AD" w:rsidRDefault="00341100" w:rsidP="00341100">
      <w:pPr>
        <w:spacing w:after="0" w:line="0" w:lineRule="atLeast"/>
        <w:ind w:firstLineChars="2600" w:firstLine="5720"/>
      </w:pPr>
      <w:r>
        <w:rPr>
          <w:rFonts w:hint="eastAsia"/>
          <w:lang w:eastAsia="ja-JP"/>
        </w:rPr>
        <w:t>補助事業者</w:t>
      </w:r>
      <w:r>
        <w:t>住所</w:t>
      </w:r>
    </w:p>
    <w:p w14:paraId="6BE2584D" w14:textId="4FE883CD" w:rsidR="005411AD" w:rsidRDefault="00341100" w:rsidP="00341100">
      <w:pPr>
        <w:spacing w:after="0" w:line="0" w:lineRule="atLeast"/>
        <w:ind w:firstLineChars="2600" w:firstLine="5720"/>
        <w:rPr>
          <w:lang w:eastAsia="ja-JP"/>
        </w:rPr>
      </w:pPr>
      <w:r>
        <w:rPr>
          <w:rFonts w:hint="eastAsia"/>
          <w:lang w:eastAsia="ja-JP"/>
        </w:rPr>
        <w:t>補助事業者名</w:t>
      </w:r>
    </w:p>
    <w:p w14:paraId="183FECCF" w14:textId="77777777" w:rsidR="00341100" w:rsidRDefault="00341100" w:rsidP="00341100">
      <w:pPr>
        <w:spacing w:after="0" w:line="0" w:lineRule="atLeast"/>
        <w:ind w:firstLineChars="2000" w:firstLine="4400"/>
        <w:rPr>
          <w:lang w:eastAsia="ja-JP"/>
        </w:rPr>
      </w:pPr>
    </w:p>
    <w:p w14:paraId="12DA6BD7" w14:textId="77777777" w:rsidR="00341100" w:rsidRDefault="00341100" w:rsidP="00341100">
      <w:pPr>
        <w:spacing w:after="0" w:line="0" w:lineRule="atLeast"/>
        <w:ind w:firstLineChars="2000" w:firstLine="4400"/>
        <w:rPr>
          <w:lang w:eastAsia="ja-JP"/>
        </w:rPr>
      </w:pPr>
    </w:p>
    <w:p w14:paraId="0A2C7849" w14:textId="19F84C07" w:rsidR="00341100" w:rsidRDefault="00000000" w:rsidP="00341100">
      <w:pPr>
        <w:jc w:val="center"/>
        <w:rPr>
          <w:lang w:eastAsia="ja-JP"/>
        </w:rPr>
      </w:pPr>
      <w:proofErr w:type="spellStart"/>
      <w:r>
        <w:t>年度新潟県</w:t>
      </w:r>
      <w:proofErr w:type="spellEnd"/>
      <w:r w:rsidR="00375220">
        <w:rPr>
          <w:rFonts w:hint="eastAsia"/>
          <w:lang w:eastAsia="ja-JP"/>
        </w:rPr>
        <w:t>保健体育費補助金（補助事業名）事業</w:t>
      </w:r>
      <w:proofErr w:type="spellStart"/>
      <w:r>
        <w:t>遅延等報告書</w:t>
      </w:r>
      <w:proofErr w:type="spellEnd"/>
    </w:p>
    <w:p w14:paraId="17B1F355" w14:textId="77777777" w:rsidR="00341100" w:rsidRDefault="00341100">
      <w:pPr>
        <w:rPr>
          <w:lang w:eastAsia="ja-JP"/>
        </w:rPr>
      </w:pPr>
    </w:p>
    <w:p w14:paraId="008766F0" w14:textId="510A3602" w:rsidR="005411AD" w:rsidRDefault="00000000" w:rsidP="00375220">
      <w:pPr>
        <w:ind w:firstLineChars="100" w:firstLine="220"/>
        <w:rPr>
          <w:lang w:eastAsia="ja-JP"/>
        </w:rPr>
      </w:pPr>
      <w:r>
        <w:rPr>
          <w:lang w:eastAsia="ja-JP"/>
        </w:rPr>
        <w:t>年</w:t>
      </w:r>
      <w:r>
        <w:rPr>
          <w:lang w:eastAsia="ja-JP"/>
        </w:rPr>
        <w:t xml:space="preserve"> </w:t>
      </w:r>
      <w:r>
        <w:rPr>
          <w:lang w:eastAsia="ja-JP"/>
        </w:rPr>
        <w:t>月</w:t>
      </w:r>
      <w:r>
        <w:rPr>
          <w:lang w:eastAsia="ja-JP"/>
        </w:rPr>
        <w:t xml:space="preserve"> </w:t>
      </w:r>
      <w:proofErr w:type="gramStart"/>
      <w:r>
        <w:rPr>
          <w:lang w:eastAsia="ja-JP"/>
        </w:rPr>
        <w:t>日付け</w:t>
      </w:r>
      <w:proofErr w:type="gramEnd"/>
      <w:r>
        <w:rPr>
          <w:lang w:eastAsia="ja-JP"/>
        </w:rPr>
        <w:t xml:space="preserve"> </w:t>
      </w:r>
      <w:r>
        <w:rPr>
          <w:lang w:eastAsia="ja-JP"/>
        </w:rPr>
        <w:t>第</w:t>
      </w:r>
      <w:r>
        <w:rPr>
          <w:lang w:eastAsia="ja-JP"/>
        </w:rPr>
        <w:t xml:space="preserve"> </w:t>
      </w:r>
      <w:r>
        <w:rPr>
          <w:lang w:eastAsia="ja-JP"/>
        </w:rPr>
        <w:t>号をもって交付決定のあった上記補助事業の遅延等の状況について</w:t>
      </w:r>
      <w:r w:rsidR="00375220">
        <w:rPr>
          <w:rFonts w:hint="eastAsia"/>
          <w:lang w:eastAsia="ja-JP"/>
        </w:rPr>
        <w:t>、</w:t>
      </w:r>
      <w:r>
        <w:rPr>
          <w:lang w:eastAsia="ja-JP"/>
        </w:rPr>
        <w:t>下記のとおり報告します。</w:t>
      </w:r>
    </w:p>
    <w:p w14:paraId="6584A6E7" w14:textId="77777777" w:rsidR="005411AD" w:rsidRDefault="005411AD">
      <w:pPr>
        <w:rPr>
          <w:lang w:eastAsia="ja-JP"/>
        </w:rPr>
      </w:pPr>
    </w:p>
    <w:p w14:paraId="68C04CB2" w14:textId="77777777" w:rsidR="00375220" w:rsidRDefault="00000000" w:rsidP="00375220">
      <w:pPr>
        <w:pStyle w:val="aff"/>
        <w:rPr>
          <w:rFonts w:hint="eastAsia"/>
        </w:rPr>
      </w:pPr>
      <w:r>
        <w:t>記</w:t>
      </w:r>
    </w:p>
    <w:p w14:paraId="4E25F811" w14:textId="77777777" w:rsidR="00375220" w:rsidRDefault="00375220">
      <w:pPr>
        <w:rPr>
          <w:lang w:eastAsia="ja-JP"/>
        </w:rPr>
      </w:pPr>
    </w:p>
    <w:p w14:paraId="09050FBB" w14:textId="39B77590" w:rsidR="005411AD" w:rsidRDefault="00000000">
      <w:pPr>
        <w:rPr>
          <w:lang w:eastAsia="ja-JP"/>
        </w:rPr>
      </w:pPr>
      <w:r>
        <w:rPr>
          <w:lang w:eastAsia="ja-JP"/>
        </w:rPr>
        <w:t>１</w:t>
      </w:r>
      <w:r>
        <w:rPr>
          <w:lang w:eastAsia="ja-JP"/>
        </w:rPr>
        <w:t xml:space="preserve"> </w:t>
      </w:r>
      <w:r>
        <w:rPr>
          <w:lang w:eastAsia="ja-JP"/>
        </w:rPr>
        <w:t>遅延等の原因及び内容</w:t>
      </w:r>
    </w:p>
    <w:p w14:paraId="2701567C" w14:textId="77777777" w:rsidR="00375220" w:rsidRDefault="00375220">
      <w:pPr>
        <w:rPr>
          <w:rFonts w:hint="eastAsia"/>
          <w:lang w:eastAsia="ja-JP"/>
        </w:rPr>
      </w:pPr>
    </w:p>
    <w:p w14:paraId="581003B2" w14:textId="29C5252D" w:rsidR="005411AD" w:rsidRDefault="00375220">
      <w:pPr>
        <w:rPr>
          <w:lang w:eastAsia="ja-JP"/>
        </w:rPr>
      </w:pPr>
      <w:r>
        <w:rPr>
          <w:rFonts w:hint="eastAsia"/>
          <w:lang w:eastAsia="ja-JP"/>
        </w:rPr>
        <w:t>２</w:t>
      </w:r>
      <w:r w:rsidR="00000000">
        <w:rPr>
          <w:lang w:eastAsia="ja-JP"/>
        </w:rPr>
        <w:t xml:space="preserve"> </w:t>
      </w:r>
      <w:r w:rsidR="00000000">
        <w:rPr>
          <w:lang w:eastAsia="ja-JP"/>
        </w:rPr>
        <w:t>補助事業の遂行及び完了の予定</w:t>
      </w:r>
    </w:p>
    <w:sectPr w:rsidR="005411A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306446678">
    <w:abstractNumId w:val="8"/>
  </w:num>
  <w:num w:numId="2" w16cid:durableId="1486582611">
    <w:abstractNumId w:val="6"/>
  </w:num>
  <w:num w:numId="3" w16cid:durableId="1853058968">
    <w:abstractNumId w:val="5"/>
  </w:num>
  <w:num w:numId="4" w16cid:durableId="1102259928">
    <w:abstractNumId w:val="4"/>
  </w:num>
  <w:num w:numId="5" w16cid:durableId="929778723">
    <w:abstractNumId w:val="7"/>
  </w:num>
  <w:num w:numId="6" w16cid:durableId="1670131049">
    <w:abstractNumId w:val="3"/>
  </w:num>
  <w:num w:numId="7" w16cid:durableId="1240015897">
    <w:abstractNumId w:val="2"/>
  </w:num>
  <w:num w:numId="8" w16cid:durableId="1064334810">
    <w:abstractNumId w:val="1"/>
  </w:num>
  <w:num w:numId="9" w16cid:durableId="2141995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84276"/>
    <w:rsid w:val="0029639D"/>
    <w:rsid w:val="00326F90"/>
    <w:rsid w:val="00341100"/>
    <w:rsid w:val="00375220"/>
    <w:rsid w:val="00501F99"/>
    <w:rsid w:val="005411AD"/>
    <w:rsid w:val="00AA1D8D"/>
    <w:rsid w:val="00B47730"/>
    <w:rsid w:val="00BD3DF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6E94A760"/>
  <w14:defaultImageDpi w14:val="300"/>
  <w15:docId w15:val="{AD79844D-F3E5-488D-BE26-499ED20D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
    <w:name w:val="Note Heading"/>
    <w:basedOn w:val="a1"/>
    <w:next w:val="a1"/>
    <w:link w:val="aff0"/>
    <w:uiPriority w:val="99"/>
    <w:unhideWhenUsed/>
    <w:rsid w:val="00375220"/>
    <w:pPr>
      <w:jc w:val="center"/>
    </w:pPr>
    <w:rPr>
      <w:lang w:eastAsia="ja-JP"/>
    </w:rPr>
  </w:style>
  <w:style w:type="character" w:customStyle="1" w:styleId="aff0">
    <w:name w:val="記 (文字)"/>
    <w:basedOn w:val="a2"/>
    <w:link w:val="aff"/>
    <w:uiPriority w:val="99"/>
    <w:rsid w:val="00375220"/>
    <w:rPr>
      <w:lang w:eastAsia="ja-JP"/>
    </w:rPr>
  </w:style>
  <w:style w:type="paragraph" w:styleId="aff1">
    <w:name w:val="Closing"/>
    <w:basedOn w:val="a1"/>
    <w:link w:val="aff2"/>
    <w:uiPriority w:val="99"/>
    <w:unhideWhenUsed/>
    <w:rsid w:val="00375220"/>
    <w:pPr>
      <w:jc w:val="right"/>
    </w:pPr>
    <w:rPr>
      <w:lang w:eastAsia="ja-JP"/>
    </w:rPr>
  </w:style>
  <w:style w:type="character" w:customStyle="1" w:styleId="aff2">
    <w:name w:val="結語 (文字)"/>
    <w:basedOn w:val="a2"/>
    <w:link w:val="aff1"/>
    <w:uiPriority w:val="99"/>
    <w:rsid w:val="0037522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24</Words>
  <Characters>140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新潟県</cp:lastModifiedBy>
  <cp:revision>3</cp:revision>
  <dcterms:created xsi:type="dcterms:W3CDTF">2013-12-23T23:15:00Z</dcterms:created>
  <dcterms:modified xsi:type="dcterms:W3CDTF">2026-02-20T02:17:00Z</dcterms:modified>
  <cp:category/>
</cp:coreProperties>
</file>